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73B1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D10739" w14:textId="0A24E049" w:rsidR="003C19FE" w:rsidRPr="00FD0FAE" w:rsidRDefault="0075499B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</w:t>
      </w:r>
      <w:r w:rsidR="003C19FE" w:rsidRPr="00FD0FAE">
        <w:rPr>
          <w:b/>
          <w:bCs/>
          <w:sz w:val="40"/>
          <w:szCs w:val="40"/>
        </w:rPr>
        <w:t>Inschrijvingsbiljet</w:t>
      </w:r>
    </w:p>
    <w:p w14:paraId="770ED8D7" w14:textId="77777777" w:rsidR="00FD0FAE" w:rsidRDefault="00FD0FAE" w:rsidP="003C19FE"/>
    <w:p w14:paraId="0FA1A6B8" w14:textId="77777777" w:rsidR="003C19FE" w:rsidRPr="003C19FE" w:rsidRDefault="003C19FE" w:rsidP="003C19FE">
      <w:r w:rsidRPr="003C19FE">
        <w:t>De hierna te noemen inschrijver(s):</w:t>
      </w:r>
    </w:p>
    <w:p w14:paraId="4785A900" w14:textId="77777777" w:rsidR="00220940" w:rsidRDefault="00220940" w:rsidP="003C19FE"/>
    <w:p w14:paraId="6DB13BC4" w14:textId="77777777" w:rsidR="00FD0FAE" w:rsidRDefault="003C19FE" w:rsidP="003C19FE">
      <w:r w:rsidRPr="003C19FE">
        <w:t xml:space="preserve">a. _____________________________________________ </w:t>
      </w:r>
    </w:p>
    <w:p w14:paraId="434EB514" w14:textId="77777777" w:rsidR="00FD0FAE" w:rsidRDefault="003C19FE" w:rsidP="003C19FE">
      <w:r w:rsidRPr="003C19FE">
        <w:t xml:space="preserve">gevestigd te: _______________________________________ </w:t>
      </w:r>
    </w:p>
    <w:p w14:paraId="3D85A93E" w14:textId="77777777" w:rsidR="003C19FE" w:rsidRPr="003C19FE" w:rsidRDefault="003C19FE" w:rsidP="003C19FE">
      <w:r w:rsidRPr="003C19FE">
        <w:t>KVK-nummer ______________________________</w:t>
      </w:r>
    </w:p>
    <w:p w14:paraId="4BBA755B" w14:textId="77777777" w:rsidR="00220940" w:rsidRDefault="00220940" w:rsidP="003C19FE"/>
    <w:p w14:paraId="4B3508FD" w14:textId="77777777" w:rsidR="00FD0FAE" w:rsidRDefault="003C19FE" w:rsidP="003C19FE">
      <w:r w:rsidRPr="003C19FE">
        <w:t xml:space="preserve">b. _____________________________________________ </w:t>
      </w:r>
    </w:p>
    <w:p w14:paraId="4CA69F16" w14:textId="77777777" w:rsidR="00FD0FAE" w:rsidRDefault="003C19FE" w:rsidP="003C19FE">
      <w:r w:rsidRPr="003C19FE">
        <w:t xml:space="preserve">gevestigd te: _______________________________________ </w:t>
      </w:r>
    </w:p>
    <w:p w14:paraId="2F31EC47" w14:textId="77777777" w:rsidR="003C19FE" w:rsidRPr="003C19FE" w:rsidRDefault="003C19FE" w:rsidP="003C19FE">
      <w:r w:rsidRPr="003C19FE">
        <w:t>KVK-nummer ______________________________</w:t>
      </w:r>
    </w:p>
    <w:p w14:paraId="29423F1A" w14:textId="77777777" w:rsidR="00220940" w:rsidRDefault="00220940" w:rsidP="003C19FE"/>
    <w:p w14:paraId="6D7BA415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3B529917" w14:textId="77777777" w:rsidR="00FD0FAE" w:rsidRDefault="00FD0FAE" w:rsidP="003C19FE"/>
    <w:p w14:paraId="6AC7CAB7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0DB8B3A3" w14:textId="77777777" w:rsidR="00220940" w:rsidRDefault="00220940" w:rsidP="003C19FE"/>
    <w:p w14:paraId="2AD1747D" w14:textId="2F21C784" w:rsidR="00FD0FAE" w:rsidRDefault="0075499B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“</w:t>
      </w:r>
      <w:r w:rsidR="00EF5DBE">
        <w:rPr>
          <w:b/>
          <w:sz w:val="28"/>
          <w:szCs w:val="28"/>
        </w:rPr>
        <w:t>L</w:t>
      </w:r>
      <w:r w:rsidRPr="0075499B">
        <w:rPr>
          <w:b/>
          <w:sz w:val="28"/>
          <w:szCs w:val="28"/>
        </w:rPr>
        <w:t>evering, onderhoud en wijzigingen aan verkeersregeltoestellen</w:t>
      </w:r>
      <w:r>
        <w:rPr>
          <w:b/>
          <w:sz w:val="28"/>
          <w:szCs w:val="28"/>
        </w:rPr>
        <w:t>”</w:t>
      </w:r>
    </w:p>
    <w:p w14:paraId="2EC2C5C7" w14:textId="77777777" w:rsidR="0075499B" w:rsidRDefault="0075499B" w:rsidP="003C19FE"/>
    <w:p w14:paraId="406EB79A" w14:textId="77777777" w:rsidR="003C19FE" w:rsidRDefault="003C19FE" w:rsidP="003C19FE">
      <w:r w:rsidRPr="003C19FE">
        <w:t>uit te voeren voor een bedrag, de omzetbelasting daarin niet inbegrepen, van:</w:t>
      </w:r>
    </w:p>
    <w:p w14:paraId="728677C4" w14:textId="77777777" w:rsidR="00367491" w:rsidRPr="003C19FE" w:rsidRDefault="00367491" w:rsidP="003C19FE"/>
    <w:p w14:paraId="2BAD9ED4" w14:textId="77777777" w:rsidR="003C19FE" w:rsidRDefault="003C19FE" w:rsidP="003C19FE">
      <w:r w:rsidRPr="003C19FE">
        <w:t>__________________________________________ euro (bedrag in cijfers)</w:t>
      </w:r>
    </w:p>
    <w:p w14:paraId="3EB2F1F9" w14:textId="77777777" w:rsidR="00367491" w:rsidRPr="003C19FE" w:rsidRDefault="00367491" w:rsidP="003C19FE"/>
    <w:p w14:paraId="71F9B7D1" w14:textId="77777777" w:rsidR="00367491" w:rsidRPr="003C19FE" w:rsidRDefault="003C19FE" w:rsidP="003C19FE">
      <w:r w:rsidRPr="003C19FE">
        <w:t>__________________________________________ euro (bedrag in letters).</w:t>
      </w:r>
    </w:p>
    <w:p w14:paraId="140DCF61" w14:textId="77777777" w:rsidR="00BE1DBE" w:rsidRDefault="00BE1DBE" w:rsidP="003C19FE"/>
    <w:p w14:paraId="70D978DA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61FE415F" w14:textId="77777777" w:rsidR="00367491" w:rsidRPr="003C19FE" w:rsidRDefault="00367491" w:rsidP="003C19FE"/>
    <w:p w14:paraId="721ED537" w14:textId="77777777" w:rsidR="003C19FE" w:rsidRDefault="003C19FE" w:rsidP="003C19FE">
      <w:r w:rsidRPr="003C19FE">
        <w:t>__________________________________________ euro (bedrag in cijfers)</w:t>
      </w:r>
    </w:p>
    <w:p w14:paraId="23E69AEA" w14:textId="77777777" w:rsidR="00367491" w:rsidRPr="003C19FE" w:rsidRDefault="00367491" w:rsidP="003C19FE"/>
    <w:p w14:paraId="60D1C744" w14:textId="77777777" w:rsidR="003C19FE" w:rsidRPr="003C19FE" w:rsidRDefault="003C19FE" w:rsidP="003C19FE">
      <w:r w:rsidRPr="003C19FE">
        <w:t>__________________________________________ euro (bedrag in letters).</w:t>
      </w:r>
    </w:p>
    <w:p w14:paraId="6AD667BF" w14:textId="77777777" w:rsidR="00FD0FAE" w:rsidRDefault="00FD0FAE" w:rsidP="003C19FE"/>
    <w:p w14:paraId="3E5707BE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2BD0D98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06358076" w14:textId="77777777" w:rsidR="00FD0FAE" w:rsidRDefault="00FD0FAE" w:rsidP="003C19FE"/>
    <w:p w14:paraId="4D8DEABC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58730D28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50CC8FB9" w14:textId="77777777" w:rsidR="00FD0FAE" w:rsidRDefault="00FD0FAE" w:rsidP="003C19FE"/>
    <w:p w14:paraId="52B27E07" w14:textId="77777777" w:rsidR="00367491" w:rsidRDefault="00367491" w:rsidP="003C19FE"/>
    <w:p w14:paraId="2499B9DF" w14:textId="77777777" w:rsidR="00367491" w:rsidRDefault="00367491" w:rsidP="003C19FE"/>
    <w:p w14:paraId="387C65FF" w14:textId="77777777" w:rsidR="00367491" w:rsidRDefault="00367491" w:rsidP="003C19FE"/>
    <w:p w14:paraId="1761B424" w14:textId="77777777" w:rsidR="00367491" w:rsidRDefault="00367491" w:rsidP="003C19FE"/>
    <w:p w14:paraId="1A488E04" w14:textId="77777777" w:rsidR="00367491" w:rsidRDefault="00367491" w:rsidP="003C19FE"/>
    <w:p w14:paraId="6C7CE71F" w14:textId="77777777" w:rsidR="00367491" w:rsidRDefault="00367491" w:rsidP="003C19FE"/>
    <w:p w14:paraId="0EBB8EE5" w14:textId="77777777" w:rsidR="00367491" w:rsidRDefault="00367491" w:rsidP="003C19FE"/>
    <w:p w14:paraId="4C6599C4" w14:textId="77777777" w:rsidR="00367491" w:rsidRDefault="00367491" w:rsidP="003C19FE"/>
    <w:p w14:paraId="70C8E558" w14:textId="77777777" w:rsidR="00367491" w:rsidRDefault="00367491" w:rsidP="003C19FE"/>
    <w:p w14:paraId="66134572" w14:textId="77777777" w:rsidR="00367491" w:rsidRDefault="00367491" w:rsidP="003C19FE"/>
    <w:p w14:paraId="0C5C1696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43DB28BF" w14:textId="77777777" w:rsidR="00220940" w:rsidRDefault="00220940" w:rsidP="003C19FE"/>
    <w:p w14:paraId="49B70054" w14:textId="77777777" w:rsidR="003C19FE" w:rsidRPr="003C19FE" w:rsidRDefault="003C19FE" w:rsidP="003C19FE">
      <w:r w:rsidRPr="003C19FE">
        <w:t>De inschrijver(s)</w:t>
      </w:r>
    </w:p>
    <w:p w14:paraId="0C94614C" w14:textId="77777777" w:rsidR="00367491" w:rsidRDefault="00367491" w:rsidP="003C19FE"/>
    <w:p w14:paraId="33655EBA" w14:textId="77777777" w:rsidR="00FD0FAE" w:rsidRDefault="003C19FE" w:rsidP="003C19FE">
      <w:r w:rsidRPr="003C19FE">
        <w:t>a. ___________________________________ (naam)</w:t>
      </w:r>
    </w:p>
    <w:p w14:paraId="52EFCF4D" w14:textId="77777777" w:rsidR="00367491" w:rsidRDefault="00367491" w:rsidP="003C19FE"/>
    <w:p w14:paraId="54F08C9F" w14:textId="77777777" w:rsidR="003C19FE" w:rsidRDefault="003C19FE" w:rsidP="003C19FE">
      <w:r w:rsidRPr="003C19FE">
        <w:t xml:space="preserve"> ___________________________________ (functie)</w:t>
      </w:r>
    </w:p>
    <w:p w14:paraId="2B4F8CD3" w14:textId="77777777" w:rsidR="006B77D2" w:rsidRDefault="006B77D2" w:rsidP="006B77D2">
      <w:pPr>
        <w:jc w:val="right"/>
      </w:pPr>
    </w:p>
    <w:p w14:paraId="25DA450F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41981216" w14:textId="77777777" w:rsidR="00FD0FAE" w:rsidRDefault="00FD0FAE" w:rsidP="003C19FE"/>
    <w:p w14:paraId="01FAB455" w14:textId="77777777" w:rsidR="006B77D2" w:rsidRDefault="006B77D2" w:rsidP="003C19FE"/>
    <w:p w14:paraId="09E4C84B" w14:textId="77777777" w:rsidR="00FD0FAE" w:rsidRDefault="003C19FE" w:rsidP="003C19FE">
      <w:r w:rsidRPr="003C19FE">
        <w:t xml:space="preserve">b. ___________________________________ (naam) </w:t>
      </w:r>
    </w:p>
    <w:p w14:paraId="28E4AD8E" w14:textId="77777777" w:rsidR="00367491" w:rsidRDefault="00367491" w:rsidP="003C19FE"/>
    <w:p w14:paraId="67E2F5EB" w14:textId="77777777" w:rsidR="003C19FE" w:rsidRPr="003C19FE" w:rsidRDefault="003C19FE" w:rsidP="003C19FE">
      <w:r w:rsidRPr="003C19FE">
        <w:t>___________________________________ (functie)</w:t>
      </w:r>
    </w:p>
    <w:p w14:paraId="0901250F" w14:textId="77777777" w:rsidR="006B77D2" w:rsidRDefault="006B77D2" w:rsidP="006B77D2">
      <w:pPr>
        <w:jc w:val="right"/>
      </w:pPr>
    </w:p>
    <w:p w14:paraId="0BF762CE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C962EB6" w14:textId="3DEFE6CC" w:rsidR="006B77D2" w:rsidRDefault="006B77D2" w:rsidP="00847FFD"/>
    <w:p w14:paraId="377603C4" w14:textId="457B4002" w:rsidR="00EF5DBE" w:rsidRPr="00EF5DBE" w:rsidRDefault="00EF5DBE" w:rsidP="00EF5DBE"/>
    <w:p w14:paraId="24536358" w14:textId="2E16FFE9" w:rsidR="00EF5DBE" w:rsidRPr="00EF5DBE" w:rsidRDefault="00EF5DBE" w:rsidP="00EF5DBE"/>
    <w:p w14:paraId="4364586C" w14:textId="7BA10BB6" w:rsidR="00EF5DBE" w:rsidRPr="00EF5DBE" w:rsidRDefault="00EF5DBE" w:rsidP="00EF5DBE"/>
    <w:p w14:paraId="6C4B3535" w14:textId="1C452845" w:rsidR="00EF5DBE" w:rsidRPr="00EF5DBE" w:rsidRDefault="00EF5DBE" w:rsidP="00EF5DBE"/>
    <w:p w14:paraId="242695D7" w14:textId="774F2A79" w:rsidR="00EF5DBE" w:rsidRPr="00EF5DBE" w:rsidRDefault="00EF5DBE" w:rsidP="00EF5DBE"/>
    <w:p w14:paraId="331D6E33" w14:textId="0B197951" w:rsidR="00EF5DBE" w:rsidRPr="00EF5DBE" w:rsidRDefault="00EF5DBE" w:rsidP="00EF5DBE"/>
    <w:p w14:paraId="6B4FC348" w14:textId="6E039D76" w:rsidR="00EF5DBE" w:rsidRPr="00EF5DBE" w:rsidRDefault="00EF5DBE" w:rsidP="00EF5DBE"/>
    <w:p w14:paraId="1BBC9EE5" w14:textId="2E2887BE" w:rsidR="00EF5DBE" w:rsidRPr="00EF5DBE" w:rsidRDefault="00EF5DBE" w:rsidP="00EF5DBE"/>
    <w:p w14:paraId="63EC419D" w14:textId="799E09B6" w:rsidR="00EF5DBE" w:rsidRPr="00EF5DBE" w:rsidRDefault="00EF5DBE" w:rsidP="00EF5DBE"/>
    <w:p w14:paraId="3EE7779D" w14:textId="50E49C79" w:rsidR="00EF5DBE" w:rsidRPr="00EF5DBE" w:rsidRDefault="00EF5DBE" w:rsidP="00EF5DBE"/>
    <w:p w14:paraId="6D53B103" w14:textId="3EBA9EE0" w:rsidR="00EF5DBE" w:rsidRDefault="00EF5DBE" w:rsidP="00EF5DBE"/>
    <w:p w14:paraId="186DC8AD" w14:textId="46B84B65" w:rsidR="00EF5DBE" w:rsidRPr="00EF5DBE" w:rsidRDefault="00EF5DBE" w:rsidP="00EF5DBE">
      <w:pPr>
        <w:tabs>
          <w:tab w:val="left" w:pos="6990"/>
        </w:tabs>
      </w:pPr>
      <w:r>
        <w:tab/>
      </w:r>
    </w:p>
    <w:sectPr w:rsidR="00EF5DBE" w:rsidRPr="00EF5DBE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61812" w14:textId="77777777" w:rsidR="0075499B" w:rsidRDefault="0075499B" w:rsidP="00220940">
      <w:pPr>
        <w:spacing w:line="240" w:lineRule="auto"/>
      </w:pPr>
      <w:r>
        <w:separator/>
      </w:r>
    </w:p>
  </w:endnote>
  <w:endnote w:type="continuationSeparator" w:id="0">
    <w:p w14:paraId="33E9DD40" w14:textId="77777777" w:rsidR="0075499B" w:rsidRDefault="0075499B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AC699" w14:textId="77777777" w:rsidR="0075499B" w:rsidRDefault="0075499B" w:rsidP="00220940">
      <w:pPr>
        <w:spacing w:line="240" w:lineRule="auto"/>
      </w:pPr>
      <w:r>
        <w:separator/>
      </w:r>
    </w:p>
  </w:footnote>
  <w:footnote w:type="continuationSeparator" w:id="0">
    <w:p w14:paraId="37349FA7" w14:textId="77777777" w:rsidR="0075499B" w:rsidRDefault="0075499B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A75C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4548B0E" w14:textId="4C9B3E3B" w:rsidR="0075499B" w:rsidRDefault="0075499B">
    <w:pPr>
      <w:pStyle w:val="Koptekst"/>
      <w:rPr>
        <w:sz w:val="18"/>
        <w:szCs w:val="18"/>
      </w:rPr>
    </w:pPr>
    <w:r w:rsidRPr="0075499B">
      <w:rPr>
        <w:sz w:val="18"/>
        <w:szCs w:val="18"/>
      </w:rPr>
      <w:t xml:space="preserve">AI 2020-0044 </w:t>
    </w:r>
    <w:r w:rsidR="00EF5DBE">
      <w:rPr>
        <w:sz w:val="18"/>
        <w:szCs w:val="18"/>
      </w:rPr>
      <w:t>L</w:t>
    </w:r>
    <w:r w:rsidRPr="0075499B">
      <w:rPr>
        <w:sz w:val="18"/>
        <w:szCs w:val="18"/>
      </w:rPr>
      <w:t xml:space="preserve">evering, onderhoud en wijzigingen aan verkeersregeltoestellen </w:t>
    </w:r>
  </w:p>
  <w:p w14:paraId="0FD2DAE2" w14:textId="0799DA33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2723C108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99B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75499B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EF5DBE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AEBFB"/>
  <w15:docId w15:val="{702F2C84-75AE-4AA1-B1E1-1F900C99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AMS-%202020-013%20aanbesteding%20aanschaf%20VRA\2.Aanbesteding\a.Voorbereiden%2001%2002\2.BD\Aanbestedingsdocumenten%20VRA\Bijlage%201%20Inschrijfbilje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8AFCD7-843D-4736-8686-EDADA401B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566E-C5C9-4928-A1FD-B547AE8B9DE3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a3c00aa1-68ae-4e3c-8bd7-0da97e7bbdc6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2C85930-2943-4870-98F3-E9E4E93868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8967D4-45B9-457D-945F-02C125F7D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 Inschrijfbiljet</Template>
  <TotalTime>2</TotalTime>
  <Pages>2</Pages>
  <Words>212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Waal</dc:creator>
  <cp:lastModifiedBy>Agnes van Heukelom</cp:lastModifiedBy>
  <cp:revision>2</cp:revision>
  <dcterms:created xsi:type="dcterms:W3CDTF">2021-07-02T12:07:00Z</dcterms:created>
  <dcterms:modified xsi:type="dcterms:W3CDTF">2021-07-03T09:11:00Z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